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5F2EA"/>
  <w:body>
    <w:p w14:paraId="10819725" w14:textId="3482B3CF" w:rsidR="00FE32F8" w:rsidRPr="00B01422" w:rsidRDefault="00B01422">
      <w:pPr>
        <w:jc w:val="center"/>
        <w:rPr>
          <w:rFonts w:ascii="Libre Baskerville" w:hAnsi="Libre Baskerville"/>
          <w:sz w:val="18"/>
          <w:szCs w:val="18"/>
        </w:rPr>
      </w:pPr>
      <w:r w:rsidRPr="00B01422">
        <w:rPr>
          <w:rFonts w:ascii="Libre Baskerville" w:hAnsi="Libre Baskerville"/>
          <w:b/>
          <w:noProof/>
          <w:sz w:val="52"/>
          <w:szCs w:val="18"/>
        </w:rPr>
        <mc:AlternateContent>
          <mc:Choice Requires="wpg">
            <w:drawing>
              <wp:anchor distT="0" distB="0" distL="114300" distR="114300" simplePos="0" relativeHeight="251264512" behindDoc="1" locked="0" layoutInCell="1" allowOverlap="1" wp14:anchorId="6E521C99" wp14:editId="3678FF3E">
                <wp:simplePos x="0" y="0"/>
                <wp:positionH relativeFrom="page">
                  <wp:posOffset>-106680</wp:posOffset>
                </wp:positionH>
                <wp:positionV relativeFrom="page">
                  <wp:posOffset>-68580</wp:posOffset>
                </wp:positionV>
                <wp:extent cx="8012430" cy="849630"/>
                <wp:effectExtent l="0" t="0" r="7620" b="7620"/>
                <wp:wrapNone/>
                <wp:docPr id="1777844558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12430" cy="849630"/>
                          <a:chOff x="0" y="0"/>
                          <a:chExt cx="8012430" cy="849630"/>
                        </a:xfrm>
                      </wpg:grpSpPr>
                      <wps:wsp>
                        <wps:cNvPr id="200184740" name="Rectangle 1"/>
                        <wps:cNvSpPr/>
                        <wps:spPr>
                          <a:xfrm>
                            <a:off x="60960" y="60960"/>
                            <a:ext cx="7951470" cy="788670"/>
                          </a:xfrm>
                          <a:prstGeom prst="rect">
                            <a:avLst/>
                          </a:prstGeom>
                          <a:solidFill>
                            <a:srgbClr val="C6A75A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4731516" name="Rectangle 2"/>
                        <wps:cNvSpPr/>
                        <wps:spPr>
                          <a:xfrm>
                            <a:off x="0" y="0"/>
                            <a:ext cx="7920990" cy="758190"/>
                          </a:xfrm>
                          <a:prstGeom prst="rect">
                            <a:avLst/>
                          </a:prstGeom>
                          <a:solidFill>
                            <a:srgbClr val="0F1A2B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39AF57" id="Group 3" o:spid="_x0000_s1026" style="position:absolute;margin-left:-8.4pt;margin-top:-5.4pt;width:630.9pt;height:66.9pt;z-index:-252051968;mso-position-horizontal-relative:page;mso-position-vertical-relative:page" coordsize="80124,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">
                <v:rect id="Rectangle 1" o:spid="_x0000_s1027" style="position:absolute;left:609;top:609;width:79515;height:7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" fillcolor="#c6a75a" stroked="f"/>
                <v:rect id="Rectangle 2" o:spid="_x0000_s1028" style="position:absolute;width:79209;height:7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" fillcolor="#0f1a2b" stroked="f"/>
                <w10:wrap anchorx="page" anchory="page"/>
              </v:group>
            </w:pict>
          </mc:Fallback>
        </mc:AlternateContent>
      </w:r>
      <w:r w:rsidR="00000000" w:rsidRPr="00B01422">
        <w:rPr>
          <w:rFonts w:ascii="Libre Baskerville" w:hAnsi="Libre Baskerville"/>
          <w:b/>
          <w:sz w:val="52"/>
          <w:szCs w:val="18"/>
        </w:rPr>
        <w:t>FROM CHAOS TO CLARITY</w:t>
      </w:r>
    </w:p>
    <w:p w14:paraId="2A3488B2" w14:textId="32FF83D8" w:rsidR="00B01422" w:rsidRPr="00B01422" w:rsidRDefault="00E91ED4" w:rsidP="00B01422">
      <w:pPr>
        <w:jc w:val="center"/>
        <w:rPr>
          <w:rFonts w:ascii="Aptos" w:hAnsi="Aptos"/>
          <w:sz w:val="32"/>
          <w:szCs w:val="28"/>
        </w:rPr>
      </w:pPr>
      <w:r>
        <w:rPr>
          <w:rFonts w:ascii="Aptos" w:hAnsi="Aptos"/>
          <w:noProof/>
          <w:sz w:val="32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F71CCEA" wp14:editId="0A91C99A">
                <wp:simplePos x="0" y="0"/>
                <wp:positionH relativeFrom="page">
                  <wp:posOffset>2980690</wp:posOffset>
                </wp:positionH>
                <wp:positionV relativeFrom="page">
                  <wp:posOffset>2160905</wp:posOffset>
                </wp:positionV>
                <wp:extent cx="1875732" cy="750223"/>
                <wp:effectExtent l="0" t="0" r="0" b="0"/>
                <wp:wrapNone/>
                <wp:docPr id="528303917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5732" cy="750223"/>
                          <a:chOff x="0" y="0"/>
                          <a:chExt cx="1875732" cy="750223"/>
                        </a:xfrm>
                      </wpg:grpSpPr>
                      <wps:wsp>
                        <wps:cNvPr id="1948371247" name="Rectangle: Diagonal Corners Rounded 6"/>
                        <wps:cNvSpPr/>
                        <wps:spPr>
                          <a:xfrm>
                            <a:off x="6927" y="270163"/>
                            <a:ext cx="1868805" cy="480060"/>
                          </a:xfrm>
                          <a:prstGeom prst="round2DiagRect">
                            <a:avLst/>
                          </a:prstGeom>
                          <a:solidFill>
                            <a:srgbClr val="0F1A2B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337212" name="Text Box 7"/>
                        <wps:cNvSpPr txBox="1"/>
                        <wps:spPr>
                          <a:xfrm>
                            <a:off x="346364" y="297873"/>
                            <a:ext cx="1500505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973E46" w14:textId="59D529DB" w:rsidR="00654236" w:rsidRPr="004D12FD" w:rsidRDefault="00654236" w:rsidP="00654236">
                              <w:pPr>
                                <w:jc w:val="center"/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</w:pPr>
                              <w:r w:rsidRPr="004D12FD"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  <w:t>CAPTURE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170516" name="Star: 7 Points 10"/>
                        <wps:cNvSpPr/>
                        <wps:spPr>
                          <a:xfrm>
                            <a:off x="0" y="0"/>
                            <a:ext cx="488950" cy="488950"/>
                          </a:xfrm>
                          <a:prstGeom prst="star7">
                            <a:avLst/>
                          </a:prstGeom>
                          <a:solidFill>
                            <a:srgbClr val="0F1A2B"/>
                          </a:solidFill>
                          <a:ln>
                            <a:solidFill>
                              <a:srgbClr val="C6A75A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3679952" name="Text Box 11"/>
                        <wps:cNvSpPr txBox="1"/>
                        <wps:spPr>
                          <a:xfrm>
                            <a:off x="55418" y="152400"/>
                            <a:ext cx="394335" cy="286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31F87A" w14:textId="5E6C5C94" w:rsidR="004D12FD" w:rsidRPr="004D12FD" w:rsidRDefault="004D12FD">
                              <w:pP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4D12FD"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71CCEA" id="Group 12" o:spid="_x0000_s1026" style="position:absolute;left:0;text-align:left;margin-left:234.7pt;margin-top:170.15pt;width:147.7pt;height:59.05pt;z-index:251665408;mso-position-horizontal-relative:page;mso-position-vertical-relative:page" coordsize="18757,7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">
                <v:shape id="Rectangle: Diagonal Corners Rounded 6" o:spid="_x0000_s1027" style="position:absolute;left:69;top:2701;width:18688;height:4801;visibility:visible;mso-wrap-style:square;v-text-anchor:middle" coordsize="1868805,480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" path="m80012,l1868805,r,l1868805,400048v,44189,-35823,80012,-80012,80012l,480060r,l,80012c,35823,35823,,80012,xe" fillcolor="#0f1a2b" stroked="f">
                  <v:path arrowok="t" o:connecttype="custom" o:connectlocs="80012,0;1868805,0;1868805,0;1868805,400048;1788793,480060;0,480060;0,480060;0,80012;80012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3463;top:2978;width:15005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" filled="f" stroked="f" strokeweight=".5pt">
                  <v:textbox>
                    <w:txbxContent>
                      <w:p w14:paraId="43973E46" w14:textId="59D529DB" w:rsidR="00654236" w:rsidRPr="004D12FD" w:rsidRDefault="00654236" w:rsidP="00654236">
                        <w:pPr>
                          <w:jc w:val="center"/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</w:pPr>
                        <w:r w:rsidRPr="004D12FD"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  <w:t>CAPTURE</w:t>
                        </w:r>
                      </w:p>
                    </w:txbxContent>
                  </v:textbox>
                </v:shape>
                <v:shape id="Star: 7 Points 10" o:spid="_x0000_s1029" style="position:absolute;width:4889;height:4889;visibility:visible;mso-wrap-style:square;v-text-anchor:middle" coordsize="488950,488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" path="m-1,314447l75293,217604,48421,96843r120762,l244475,r75292,96843l440529,96843,413657,217604r75294,96843l380148,368191,353276,488953,244475,435208,135674,488953,108802,368191,-1,314447xe" fillcolor="#0f1a2b" strokecolor="#c6a75a">
                  <v:path arrowok="t" o:connecttype="custom" o:connectlocs="-1,314447;75293,217604;48421,96843;169183,96843;244475,0;319767,96843;440529,96843;413657,217604;488951,314447;380148,368191;353276,488953;244475,435208;135674,488953;108802,368191;-1,314447" o:connectangles="0,0,0,0,0,0,0,0,0,0,0,0,0,0,0"/>
                </v:shape>
                <v:shape id="Text Box 11" o:spid="_x0000_s1030" type="#_x0000_t202" style="position:absolute;left:554;top:1524;width:3943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" filled="f" stroked="f" strokeweight=".5pt">
                  <v:textbox>
                    <w:txbxContent>
                      <w:p w14:paraId="5F31F87A" w14:textId="5E6C5C94" w:rsidR="004D12FD" w:rsidRPr="004D12FD" w:rsidRDefault="004D12FD">
                        <w:pP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</w:pPr>
                        <w:r w:rsidRPr="004D12FD"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#1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B01422" w:rsidRPr="00B01422">
        <w:rPr>
          <w:rFonts w:ascii="Aptos" w:hAnsi="Aptos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271680" behindDoc="0" locked="0" layoutInCell="1" allowOverlap="1" wp14:anchorId="0CAA7B6E" wp14:editId="12751212">
                <wp:simplePos x="0" y="0"/>
                <wp:positionH relativeFrom="page">
                  <wp:posOffset>1188720</wp:posOffset>
                </wp:positionH>
                <wp:positionV relativeFrom="page">
                  <wp:posOffset>2103120</wp:posOffset>
                </wp:positionV>
                <wp:extent cx="5440680" cy="0"/>
                <wp:effectExtent l="0" t="0" r="0" b="0"/>
                <wp:wrapNone/>
                <wp:docPr id="424701227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06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6A75A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43AACD" id="Straight Connector 5" o:spid="_x0000_s1026" style="position:absolute;z-index:251271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93.6pt,165.6pt" to="522pt,1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" strokecolor="#c6a75a" strokeweight="2pt">
                <w10:wrap anchorx="page" anchory="page"/>
              </v:line>
            </w:pict>
          </mc:Fallback>
        </mc:AlternateContent>
      </w:r>
      <w:r w:rsidR="00000000" w:rsidRPr="00B01422">
        <w:rPr>
          <w:rFonts w:ascii="Aptos" w:hAnsi="Aptos"/>
          <w:sz w:val="32"/>
          <w:szCs w:val="28"/>
        </w:rPr>
        <w:t>A Simple, Practical Framework to Simplify Your Work,</w:t>
      </w:r>
      <w:r w:rsidR="00000000" w:rsidRPr="00B01422">
        <w:rPr>
          <w:rFonts w:ascii="Aptos" w:hAnsi="Aptos"/>
          <w:sz w:val="32"/>
          <w:szCs w:val="28"/>
        </w:rPr>
        <w:br/>
        <w:t>Improve Your Systems, and Focus on What Matters Most</w:t>
      </w:r>
    </w:p>
    <w:p w14:paraId="4AA0EC47" w14:textId="6911C317" w:rsidR="00654236" w:rsidRDefault="00654236" w:rsidP="00654236">
      <w:pPr>
        <w:tabs>
          <w:tab w:val="left" w:pos="528"/>
          <w:tab w:val="center" w:pos="4320"/>
        </w:tabs>
      </w:pPr>
      <w:r>
        <w:tab/>
      </w:r>
      <w:r>
        <w:tab/>
      </w:r>
    </w:p>
    <w:p w14:paraId="450D9943" w14:textId="12056339" w:rsidR="00FE32F8" w:rsidRDefault="00FE32F8"/>
    <w:p w14:paraId="35BD89D0" w14:textId="3E652989" w:rsidR="00FE32F8" w:rsidRDefault="00FE32F8"/>
    <w:p w14:paraId="5A717BB8" w14:textId="089B1319" w:rsidR="00FE32F8" w:rsidRPr="00E91ED4" w:rsidRDefault="00E91ED4" w:rsidP="00E91ED4">
      <w:pPr>
        <w:jc w:val="center"/>
        <w:rPr>
          <w:rFonts w:ascii="Script MT Bold" w:hAnsi="Script MT Bold"/>
          <w:sz w:val="40"/>
          <w:szCs w:val="40"/>
        </w:rPr>
      </w:pPr>
      <w:r w:rsidRPr="00E91ED4">
        <w:rPr>
          <w:rFonts w:ascii="Aptos SemiBold" w:hAnsi="Aptos SemiBold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81984" behindDoc="0" locked="0" layoutInCell="1" allowOverlap="1" wp14:anchorId="40386D0A" wp14:editId="300D5565">
                <wp:simplePos x="0" y="0"/>
                <wp:positionH relativeFrom="page">
                  <wp:posOffset>2976880</wp:posOffset>
                </wp:positionH>
                <wp:positionV relativeFrom="page">
                  <wp:posOffset>3641725</wp:posOffset>
                </wp:positionV>
                <wp:extent cx="1874000" cy="717319"/>
                <wp:effectExtent l="38100" t="19050" r="0" b="6985"/>
                <wp:wrapNone/>
                <wp:docPr id="10086535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000" cy="717319"/>
                          <a:chOff x="0" y="0"/>
                          <a:chExt cx="1874000" cy="717319"/>
                        </a:xfrm>
                      </wpg:grpSpPr>
                      <wps:wsp>
                        <wps:cNvPr id="1794566087" name="Rectangle: Diagonal Corners Rounded 6"/>
                        <wps:cNvSpPr/>
                        <wps:spPr>
                          <a:xfrm>
                            <a:off x="5195" y="237259"/>
                            <a:ext cx="1868805" cy="480060"/>
                          </a:xfrm>
                          <a:prstGeom prst="round2DiagRect">
                            <a:avLst/>
                          </a:prstGeom>
                          <a:solidFill>
                            <a:srgbClr val="0F1A2B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3054900" name="Text Box 7"/>
                        <wps:cNvSpPr txBox="1"/>
                        <wps:spPr>
                          <a:xfrm>
                            <a:off x="344632" y="258041"/>
                            <a:ext cx="1419860" cy="422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F2DB40" w14:textId="08D00381" w:rsidR="004D12FD" w:rsidRPr="004D12FD" w:rsidRDefault="004D12FD" w:rsidP="004D12FD">
                              <w:pPr>
                                <w:jc w:val="center"/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</w:pPr>
                              <w:r w:rsidRPr="004D12FD"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  <w:t>C</w:t>
                              </w:r>
                              <w:r w:rsidR="00E91ED4"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  <w:t>LARIFY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508839" name="Star: 7 Points 10"/>
                        <wps:cNvSpPr/>
                        <wps:spPr>
                          <a:xfrm>
                            <a:off x="0" y="0"/>
                            <a:ext cx="488950" cy="488950"/>
                          </a:xfrm>
                          <a:prstGeom prst="star7">
                            <a:avLst/>
                          </a:prstGeom>
                          <a:solidFill>
                            <a:srgbClr val="0F1A2B"/>
                          </a:solidFill>
                          <a:ln>
                            <a:solidFill>
                              <a:srgbClr val="C6A75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7975111" name="Text Box 11"/>
                        <wps:cNvSpPr txBox="1"/>
                        <wps:spPr>
                          <a:xfrm>
                            <a:off x="67541" y="98714"/>
                            <a:ext cx="394335" cy="286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DCA345" w14:textId="48550F33" w:rsidR="004D12FD" w:rsidRPr="004D12FD" w:rsidRDefault="004D12FD" w:rsidP="004D12FD">
                              <w:pP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4D12FD"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#</w:t>
                              </w:r>
                              <w: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386D0A" id="Group 13" o:spid="_x0000_s1031" style="position:absolute;left:0;text-align:left;margin-left:234.4pt;margin-top:286.75pt;width:147.55pt;height:56.5pt;z-index:251881984;mso-position-horizontal-relative:page;mso-position-vertical-relative:page" coordsize="18740,7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">
                <v:shape id="Rectangle: Diagonal Corners Rounded 6" o:spid="_x0000_s1032" style="position:absolute;left:51;top:2372;width:18689;height:4801;visibility:visible;mso-wrap-style:square;v-text-anchor:middle" coordsize="1868805,480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" path="m80012,l1868805,r,l1868805,400048v,44189,-35823,80012,-80012,80012l,480060r,l,80012c,35823,35823,,80012,xe" fillcolor="#0f1a2b" stroked="f">
                  <v:path arrowok="t" o:connecttype="custom" o:connectlocs="80012,0;1868805,0;1868805,0;1868805,400048;1788793,480060;0,480060;0,480060;0,80012;80012,0" o:connectangles="0,0,0,0,0,0,0,0,0"/>
                </v:shape>
                <v:shape id="Text Box 7" o:spid="_x0000_s1033" type="#_x0000_t202" style="position:absolute;left:3446;top:2580;width:14198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" filled="f" stroked="f" strokeweight=".5pt">
                  <v:textbox>
                    <w:txbxContent>
                      <w:p w14:paraId="0EF2DB40" w14:textId="08D00381" w:rsidR="004D12FD" w:rsidRPr="004D12FD" w:rsidRDefault="004D12FD" w:rsidP="004D12FD">
                        <w:pPr>
                          <w:jc w:val="center"/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</w:pPr>
                        <w:r w:rsidRPr="004D12FD"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  <w:t>C</w:t>
                        </w:r>
                        <w:r w:rsidR="00E91ED4"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  <w:t>LARIFY</w:t>
                        </w:r>
                      </w:p>
                    </w:txbxContent>
                  </v:textbox>
                </v:shape>
                <v:shape id="Star: 7 Points 10" o:spid="_x0000_s1034" style="position:absolute;width:4889;height:4889;visibility:visible;mso-wrap-style:square;v-text-anchor:middle" coordsize="488950,488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" path="m-1,314447l75293,217604,48421,96843r120762,l244475,r75292,96843l440529,96843,413657,217604r75294,96843l380148,368191,353276,488953,244475,435208,135674,488953,108802,368191,-1,314447xe" fillcolor="#0f1a2b" strokecolor="#c6a75a">
                  <v:shadow on="t" color="black" opacity="22937f" origin=",.5" offset="0,.63889mm"/>
                  <v:path arrowok="t" o:connecttype="custom" o:connectlocs="-1,314447;75293,217604;48421,96843;169183,96843;244475,0;319767,96843;440529,96843;413657,217604;488951,314447;380148,368191;353276,488953;244475,435208;135674,488953;108802,368191;-1,314447" o:connectangles="0,0,0,0,0,0,0,0,0,0,0,0,0,0,0"/>
                </v:shape>
                <v:shape id="Text Box 11" o:spid="_x0000_s1035" type="#_x0000_t202" style="position:absolute;left:675;top:987;width:3943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" filled="f" stroked="f" strokeweight=".5pt">
                  <v:textbox>
                    <w:txbxContent>
                      <w:p w14:paraId="2EDCA345" w14:textId="48550F33" w:rsidR="004D12FD" w:rsidRPr="004D12FD" w:rsidRDefault="004D12FD" w:rsidP="004D12FD">
                        <w:pP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</w:pPr>
                        <w:r w:rsidRPr="004D12FD"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#</w:t>
                        </w:r>
                        <w: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2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00000" w:rsidRPr="00E91ED4">
        <w:rPr>
          <w:rFonts w:ascii="Aptos SemiBold" w:hAnsi="Aptos SemiBold"/>
          <w:sz w:val="40"/>
          <w:szCs w:val="40"/>
        </w:rPr>
        <w:t>Write down everything in one place</w:t>
      </w:r>
      <w:r w:rsidR="00000000" w:rsidRPr="00E91ED4">
        <w:rPr>
          <w:rFonts w:ascii="Script MT Bold" w:hAnsi="Script MT Bold"/>
          <w:sz w:val="40"/>
          <w:szCs w:val="40"/>
        </w:rPr>
        <w:t>.</w:t>
      </w:r>
    </w:p>
    <w:p w14:paraId="4EA41683" w14:textId="7683F803" w:rsidR="00FE32F8" w:rsidRDefault="00000000">
      <w:r>
        <w:br/>
      </w:r>
    </w:p>
    <w:p w14:paraId="59C5F868" w14:textId="77777777" w:rsidR="004D12FD" w:rsidRDefault="004D12FD">
      <w:pPr>
        <w:rPr>
          <w:b/>
          <w:sz w:val="32"/>
        </w:rPr>
      </w:pPr>
    </w:p>
    <w:p w14:paraId="59AE6E1B" w14:textId="3F732F28" w:rsidR="004D12FD" w:rsidRPr="00E91ED4" w:rsidRDefault="00E91ED4">
      <w:pPr>
        <w:rPr>
          <w:rFonts w:ascii="Aptos SemiBold" w:hAnsi="Aptos SemiBold"/>
          <w:b/>
          <w:sz w:val="40"/>
          <w:szCs w:val="40"/>
        </w:rPr>
      </w:pPr>
      <w:r w:rsidRPr="00E91ED4">
        <w:rPr>
          <w:rFonts w:ascii="Aptos SemiBold" w:hAnsi="Aptos SemiBold"/>
          <w:b/>
          <w:sz w:val="40"/>
          <w:szCs w:val="40"/>
        </w:rPr>
        <w:t>Sort into Do Now, Schedule, Delegate, Eliminate</w:t>
      </w:r>
    </w:p>
    <w:p w14:paraId="4778451C" w14:textId="6849523D" w:rsidR="00FE32F8" w:rsidRDefault="000057E6" w:rsidP="00E91ED4">
      <w:pPr>
        <w:jc w:val="center"/>
      </w:pPr>
      <w:r w:rsidRPr="00E91ED4">
        <w:rPr>
          <w:rFonts w:ascii="Aptos SemiBold" w:hAnsi="Aptos SemiBold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046848" behindDoc="0" locked="0" layoutInCell="1" allowOverlap="1" wp14:anchorId="4A3F71F9" wp14:editId="6785F1E9">
                <wp:simplePos x="0" y="0"/>
                <wp:positionH relativeFrom="page">
                  <wp:posOffset>2980055</wp:posOffset>
                </wp:positionH>
                <wp:positionV relativeFrom="page">
                  <wp:posOffset>5157412</wp:posOffset>
                </wp:positionV>
                <wp:extent cx="1873885" cy="716915"/>
                <wp:effectExtent l="38100" t="19050" r="0" b="6985"/>
                <wp:wrapNone/>
                <wp:docPr id="991835174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3885" cy="716915"/>
                          <a:chOff x="0" y="0"/>
                          <a:chExt cx="1874000" cy="717319"/>
                        </a:xfrm>
                      </wpg:grpSpPr>
                      <wps:wsp>
                        <wps:cNvPr id="1494721700" name="Rectangle: Diagonal Corners Rounded 6"/>
                        <wps:cNvSpPr/>
                        <wps:spPr>
                          <a:xfrm>
                            <a:off x="5195" y="237259"/>
                            <a:ext cx="1868805" cy="480060"/>
                          </a:xfrm>
                          <a:prstGeom prst="round2DiagRect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8294067" name="Text Box 7"/>
                        <wps:cNvSpPr txBox="1"/>
                        <wps:spPr>
                          <a:xfrm>
                            <a:off x="259757" y="257751"/>
                            <a:ext cx="1614128" cy="422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6E2330" w14:textId="59AB21AA" w:rsidR="00E91ED4" w:rsidRPr="004D12FD" w:rsidRDefault="00E91ED4" w:rsidP="00E91ED4">
                              <w:pPr>
                                <w:jc w:val="center"/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  <w:t>ORGANIZE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0870401" name="Star: 7 Points 10"/>
                        <wps:cNvSpPr/>
                        <wps:spPr>
                          <a:xfrm>
                            <a:off x="0" y="0"/>
                            <a:ext cx="488950" cy="488950"/>
                          </a:xfrm>
                          <a:prstGeom prst="star7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solidFill>
                              <a:srgbClr val="C6A75A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4749835" name="Text Box 11"/>
                        <wps:cNvSpPr txBox="1"/>
                        <wps:spPr>
                          <a:xfrm>
                            <a:off x="67541" y="98714"/>
                            <a:ext cx="394335" cy="286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912CA0" w14:textId="6DB0B47E" w:rsidR="00E91ED4" w:rsidRPr="004D12FD" w:rsidRDefault="00E91ED4" w:rsidP="00E91ED4">
                              <w:pP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4D12FD"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#</w:t>
                              </w:r>
                              <w: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3F71F9" id="_x0000_s1036" style="position:absolute;left:0;text-align:left;margin-left:234.65pt;margin-top:406.1pt;width:147.55pt;height:56.45pt;z-index:252046848;mso-position-horizontal-relative:page;mso-position-vertical-relative:page" coordsize="18740,7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">
                <v:shape id="Rectangle: Diagonal Corners Rounded 6" o:spid="_x0000_s1037" style="position:absolute;left:51;top:2372;width:18689;height:4801;visibility:visible;mso-wrap-style:square;v-text-anchor:middle" coordsize="1868805,480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" path="m80012,l1868805,r,l1868805,400048v,44189,-35823,80012,-80012,80012l,480060r,l,80012c,35823,35823,,80012,xe" fillcolor="#0f1a2b" stroked="f">
                  <v:path arrowok="t" o:connecttype="custom" o:connectlocs="80012,0;1868805,0;1868805,0;1868805,400048;1788793,480060;0,480060;0,480060;0,80012;80012,0" o:connectangles="0,0,0,0,0,0,0,0,0"/>
                </v:shape>
                <v:shape id="Text Box 7" o:spid="_x0000_s1038" type="#_x0000_t202" style="position:absolute;left:2597;top:2577;width:16141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" filled="f" stroked="f" strokeweight=".5pt">
                  <v:textbox>
                    <w:txbxContent>
                      <w:p w14:paraId="346E2330" w14:textId="59AB21AA" w:rsidR="00E91ED4" w:rsidRPr="004D12FD" w:rsidRDefault="00E91ED4" w:rsidP="00E91ED4">
                        <w:pPr>
                          <w:jc w:val="center"/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  <w:t>ORGANIZE</w:t>
                        </w:r>
                      </w:p>
                    </w:txbxContent>
                  </v:textbox>
                </v:shape>
                <v:shape id="Star: 7 Points 10" o:spid="_x0000_s1039" style="position:absolute;width:4889;height:4889;visibility:visible;mso-wrap-style:square;v-text-anchor:middle" coordsize="488950,488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" path="m-1,314447l75293,217604,48421,96843r120762,l244475,r75292,96843l440529,96843,413657,217604r75294,96843l380148,368191,353276,488953,244475,435208,135674,488953,108802,368191,-1,314447xe" fillcolor="#0f1a2b" strokecolor="#c6a75a">
                  <v:shadow on="t" color="black" opacity="22937f" origin=",.5" offset="0,.63889mm"/>
                  <v:path arrowok="t" o:connecttype="custom" o:connectlocs="-1,314447;75293,217604;48421,96843;169183,96843;244475,0;319767,96843;440529,96843;413657,217604;488951,314447;380148,368191;353276,488953;244475,435208;135674,488953;108802,368191;-1,314447" o:connectangles="0,0,0,0,0,0,0,0,0,0,0,0,0,0,0"/>
                </v:shape>
                <v:shape id="Text Box 11" o:spid="_x0000_s1040" type="#_x0000_t202" style="position:absolute;left:675;top:987;width:3943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" filled="f" stroked="f" strokeweight=".5pt">
                  <v:textbox>
                    <w:txbxContent>
                      <w:p w14:paraId="02912CA0" w14:textId="6DB0B47E" w:rsidR="00E91ED4" w:rsidRPr="004D12FD" w:rsidRDefault="00E91ED4" w:rsidP="00E91ED4">
                        <w:pP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</w:pPr>
                        <w:r w:rsidRPr="004D12FD"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#</w:t>
                        </w:r>
                        <w: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DF54334" w14:textId="7ACCF704" w:rsidR="00E91ED4" w:rsidRDefault="00E91ED4">
      <w:pPr>
        <w:rPr>
          <w:b/>
          <w:sz w:val="32"/>
        </w:rPr>
      </w:pPr>
    </w:p>
    <w:p w14:paraId="37BA486F" w14:textId="3F1FB9BF" w:rsidR="000057E6" w:rsidRDefault="000057E6" w:rsidP="000057E6">
      <w:pPr>
        <w:jc w:val="center"/>
        <w:rPr>
          <w:rFonts w:ascii="Aptos SemiBold" w:hAnsi="Aptos SemiBold"/>
          <w:b/>
          <w:sz w:val="40"/>
          <w:szCs w:val="28"/>
        </w:rPr>
      </w:pPr>
    </w:p>
    <w:p w14:paraId="26FAA741" w14:textId="7AFEDDA6" w:rsidR="00E91ED4" w:rsidRPr="000057E6" w:rsidRDefault="000057E6" w:rsidP="000057E6">
      <w:pPr>
        <w:jc w:val="center"/>
        <w:rPr>
          <w:rFonts w:ascii="Aptos SemiBold" w:hAnsi="Aptos SemiBold"/>
          <w:b/>
          <w:sz w:val="40"/>
          <w:szCs w:val="28"/>
        </w:rPr>
      </w:pPr>
      <w:r>
        <w:rPr>
          <w:rFonts w:ascii="Aptos SemiBold" w:hAnsi="Aptos SemiBold"/>
          <w:b/>
          <w:sz w:val="40"/>
          <w:szCs w:val="28"/>
        </w:rPr>
        <w:t>Create simple systems</w:t>
      </w:r>
    </w:p>
    <w:p w14:paraId="1A68E56F" w14:textId="1E8A20D1" w:rsidR="00FE32F8" w:rsidRDefault="000057E6">
      <w:r w:rsidRPr="00E91ED4">
        <w:rPr>
          <w:rFonts w:ascii="Aptos SemiBold" w:hAnsi="Aptos SemiBold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050944" behindDoc="0" locked="0" layoutInCell="1" allowOverlap="1" wp14:anchorId="321045F8" wp14:editId="2CA1592C">
                <wp:simplePos x="0" y="0"/>
                <wp:positionH relativeFrom="page">
                  <wp:posOffset>2980055</wp:posOffset>
                </wp:positionH>
                <wp:positionV relativeFrom="page">
                  <wp:posOffset>6917632</wp:posOffset>
                </wp:positionV>
                <wp:extent cx="1873885" cy="716915"/>
                <wp:effectExtent l="38100" t="19050" r="0" b="6985"/>
                <wp:wrapNone/>
                <wp:docPr id="73079172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3885" cy="716915"/>
                          <a:chOff x="0" y="0"/>
                          <a:chExt cx="1874000" cy="717319"/>
                        </a:xfrm>
                      </wpg:grpSpPr>
                      <wps:wsp>
                        <wps:cNvPr id="1332731579" name="Rectangle: Diagonal Corners Rounded 6"/>
                        <wps:cNvSpPr/>
                        <wps:spPr>
                          <a:xfrm>
                            <a:off x="5195" y="237259"/>
                            <a:ext cx="1868805" cy="480060"/>
                          </a:xfrm>
                          <a:prstGeom prst="round2DiagRect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793550" name="Text Box 7"/>
                        <wps:cNvSpPr txBox="1"/>
                        <wps:spPr>
                          <a:xfrm>
                            <a:off x="259757" y="257751"/>
                            <a:ext cx="1614128" cy="422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802064" w14:textId="04CDF8B2" w:rsidR="000057E6" w:rsidRPr="004D12FD" w:rsidRDefault="000057E6" w:rsidP="000057E6">
                              <w:pPr>
                                <w:jc w:val="center"/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ptos SemiBold" w:hAnsi="Aptos SemiBold"/>
                                  <w:b/>
                                  <w:bCs/>
                                  <w:color w:val="C6A75A"/>
                                  <w:sz w:val="44"/>
                                  <w:szCs w:val="44"/>
                                </w:rPr>
                                <w:t>EXECUTE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344258" name="Star: 7 Points 10"/>
                        <wps:cNvSpPr/>
                        <wps:spPr>
                          <a:xfrm>
                            <a:off x="0" y="0"/>
                            <a:ext cx="488950" cy="488950"/>
                          </a:xfrm>
                          <a:prstGeom prst="star7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solidFill>
                              <a:srgbClr val="C6A75A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786377" name="Text Box 11"/>
                        <wps:cNvSpPr txBox="1"/>
                        <wps:spPr>
                          <a:xfrm>
                            <a:off x="67541" y="98714"/>
                            <a:ext cx="394335" cy="286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278D0F" w14:textId="3D2280FA" w:rsidR="000057E6" w:rsidRPr="004D12FD" w:rsidRDefault="000057E6" w:rsidP="000057E6">
                              <w:pP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4D12FD"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#</w:t>
                              </w:r>
                              <w: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4</w:t>
                              </w:r>
                              <w:r>
                                <w:rPr>
                                  <w:rFonts w:ascii="Aptos SemiBold" w:hAnsi="Aptos SemiBold"/>
                                  <w:b/>
                                  <w:bCs/>
                                  <w:color w:val="FFFFFF" w:themeColor="background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1045F8" id="_x0000_s1041" style="position:absolute;margin-left:234.65pt;margin-top:544.7pt;width:147.55pt;height:56.45pt;z-index:252050944;mso-position-horizontal-relative:page;mso-position-vertical-relative:page" coordsize="18740,7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">
                <v:shape id="Rectangle: Diagonal Corners Rounded 6" o:spid="_x0000_s1042" style="position:absolute;left:51;top:2372;width:18689;height:4801;visibility:visible;mso-wrap-style:square;v-text-anchor:middle" coordsize="1868805,480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" path="m80012,l1868805,r,l1868805,400048v,44189,-35823,80012,-80012,80012l,480060r,l,80012c,35823,35823,,80012,xe" fillcolor="#0f1a2b" stroked="f">
                  <v:path arrowok="t" o:connecttype="custom" o:connectlocs="80012,0;1868805,0;1868805,0;1868805,400048;1788793,480060;0,480060;0,480060;0,80012;80012,0" o:connectangles="0,0,0,0,0,0,0,0,0"/>
                </v:shape>
                <v:shape id="Text Box 7" o:spid="_x0000_s1043" type="#_x0000_t202" style="position:absolute;left:2597;top:2577;width:16141;height:4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" filled="f" stroked="f" strokeweight=".5pt">
                  <v:textbox>
                    <w:txbxContent>
                      <w:p w14:paraId="23802064" w14:textId="04CDF8B2" w:rsidR="000057E6" w:rsidRPr="004D12FD" w:rsidRDefault="000057E6" w:rsidP="000057E6">
                        <w:pPr>
                          <w:jc w:val="center"/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ptos SemiBold" w:hAnsi="Aptos SemiBold"/>
                            <w:b/>
                            <w:bCs/>
                            <w:color w:val="C6A75A"/>
                            <w:sz w:val="44"/>
                            <w:szCs w:val="44"/>
                          </w:rPr>
                          <w:t>EXECUTE</w:t>
                        </w:r>
                      </w:p>
                    </w:txbxContent>
                  </v:textbox>
                </v:shape>
                <v:shape id="Star: 7 Points 10" o:spid="_x0000_s1044" style="position:absolute;width:4889;height:4889;visibility:visible;mso-wrap-style:square;v-text-anchor:middle" coordsize="488950,488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" path="m-1,314447l75293,217604,48421,96843r120762,l244475,r75292,96843l440529,96843,413657,217604r75294,96843l380148,368191,353276,488953,244475,435208,135674,488953,108802,368191,-1,314447xe" fillcolor="#0f1a2b" strokecolor="#c6a75a">
                  <v:shadow on="t" color="black" opacity="22937f" origin=",.5" offset="0,.63889mm"/>
                  <v:path arrowok="t" o:connecttype="custom" o:connectlocs="-1,314447;75293,217604;48421,96843;169183,96843;244475,0;319767,96843;440529,96843;413657,217604;488951,314447;380148,368191;353276,488953;244475,435208;135674,488953;108802,368191;-1,314447" o:connectangles="0,0,0,0,0,0,0,0,0,0,0,0,0,0,0"/>
                </v:shape>
                <v:shape id="Text Box 11" o:spid="_x0000_s1045" type="#_x0000_t202" style="position:absolute;left:675;top:987;width:3943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" filled="f" stroked="f" strokeweight=".5pt">
                  <v:textbox>
                    <w:txbxContent>
                      <w:p w14:paraId="6C278D0F" w14:textId="3D2280FA" w:rsidR="000057E6" w:rsidRPr="004D12FD" w:rsidRDefault="000057E6" w:rsidP="000057E6">
                        <w:pP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</w:pPr>
                        <w:r w:rsidRPr="004D12FD"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#</w:t>
                        </w:r>
                        <w: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4</w:t>
                        </w:r>
                        <w:r>
                          <w:rPr>
                            <w:rFonts w:ascii="Aptos SemiBold" w:hAnsi="Aptos SemiBold"/>
                            <w:b/>
                            <w:bCs/>
                            <w:color w:val="FFFFFF" w:themeColor="background1"/>
                          </w:rPr>
                          <w:t>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00000">
        <w:br/>
      </w:r>
    </w:p>
    <w:p w14:paraId="4C9A516A" w14:textId="77777777" w:rsidR="000057E6" w:rsidRDefault="000057E6">
      <w:pPr>
        <w:rPr>
          <w:b/>
          <w:sz w:val="32"/>
        </w:rPr>
      </w:pPr>
    </w:p>
    <w:p w14:paraId="1B55942F" w14:textId="77777777" w:rsidR="000057E6" w:rsidRDefault="000057E6" w:rsidP="000057E6">
      <w:pPr>
        <w:jc w:val="center"/>
        <w:rPr>
          <w:rFonts w:ascii="Aptos SemiBold" w:hAnsi="Aptos SemiBold"/>
          <w:b/>
          <w:sz w:val="40"/>
          <w:szCs w:val="28"/>
        </w:rPr>
      </w:pPr>
    </w:p>
    <w:p w14:paraId="3BB67E01" w14:textId="2059426A" w:rsidR="000057E6" w:rsidRPr="000057E6" w:rsidRDefault="000057E6" w:rsidP="000057E6">
      <w:pPr>
        <w:jc w:val="center"/>
        <w:rPr>
          <w:rFonts w:ascii="Aptos SemiBold" w:hAnsi="Aptos SemiBold"/>
          <w:b/>
          <w:sz w:val="40"/>
          <w:szCs w:val="28"/>
        </w:rPr>
      </w:pPr>
      <w:r>
        <w:rPr>
          <w:rFonts w:ascii="Aptos SemiBold" w:hAnsi="Aptos SemiBold"/>
          <w:b/>
          <w:sz w:val="40"/>
          <w:szCs w:val="28"/>
        </w:rPr>
        <w:t>Focus on your Top 3 priorities</w:t>
      </w:r>
    </w:p>
    <w:p w14:paraId="3B7BB5C1" w14:textId="70C067C1" w:rsidR="00FE32F8" w:rsidRDefault="00FE32F8"/>
    <w:p w14:paraId="13F8757F" w14:textId="788736BC" w:rsidR="00FE32F8" w:rsidRPr="000057E6" w:rsidRDefault="000057E6" w:rsidP="000057E6">
      <w:pPr>
        <w:jc w:val="center"/>
        <w:rPr>
          <w:rFonts w:ascii="Libre Baskerville" w:hAnsi="Libre Baskerville"/>
          <w:b/>
          <w:bCs/>
          <w:sz w:val="72"/>
          <w:szCs w:val="72"/>
        </w:rPr>
      </w:pPr>
      <w:r w:rsidRPr="00B01422">
        <w:rPr>
          <w:rFonts w:ascii="Libre Baskerville" w:hAnsi="Libre Baskerville"/>
          <w:b/>
          <w:noProof/>
          <w:sz w:val="52"/>
          <w:szCs w:val="18"/>
        </w:rPr>
        <w:lastRenderedPageBreak/>
        <mc:AlternateContent>
          <mc:Choice Requires="wpg">
            <w:drawing>
              <wp:anchor distT="0" distB="0" distL="114300" distR="114300" simplePos="0" relativeHeight="252052992" behindDoc="1" locked="0" layoutInCell="1" allowOverlap="1" wp14:anchorId="36E149F1" wp14:editId="1E11A7AE">
                <wp:simplePos x="0" y="0"/>
                <wp:positionH relativeFrom="page">
                  <wp:posOffset>-103909</wp:posOffset>
                </wp:positionH>
                <wp:positionV relativeFrom="page">
                  <wp:posOffset>-15990</wp:posOffset>
                </wp:positionV>
                <wp:extent cx="8012430" cy="849630"/>
                <wp:effectExtent l="0" t="0" r="7620" b="7620"/>
                <wp:wrapNone/>
                <wp:docPr id="1860466578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12430" cy="849630"/>
                          <a:chOff x="0" y="0"/>
                          <a:chExt cx="8012430" cy="849630"/>
                        </a:xfrm>
                      </wpg:grpSpPr>
                      <wps:wsp>
                        <wps:cNvPr id="1950019819" name="Rectangle 1"/>
                        <wps:cNvSpPr/>
                        <wps:spPr>
                          <a:xfrm>
                            <a:off x="60960" y="60960"/>
                            <a:ext cx="7951470" cy="788670"/>
                          </a:xfrm>
                          <a:prstGeom prst="rect">
                            <a:avLst/>
                          </a:prstGeom>
                          <a:solidFill>
                            <a:srgbClr val="C6A75A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298367" name="Rectangle 2"/>
                        <wps:cNvSpPr/>
                        <wps:spPr>
                          <a:xfrm>
                            <a:off x="0" y="0"/>
                            <a:ext cx="7920990" cy="758190"/>
                          </a:xfrm>
                          <a:prstGeom prst="rect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51E095" id="Group 3" o:spid="_x0000_s1026" style="position:absolute;margin-left:-8.2pt;margin-top:-1.25pt;width:630.9pt;height:66.9pt;z-index:-251263488;mso-position-horizontal-relative:page;mso-position-vertical-relative:page" coordsize="80124,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">
                <v:rect id="Rectangle 1" o:spid="_x0000_s1027" style="position:absolute;left:609;top:609;width:79515;height:7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" fillcolor="#c6a75a" stroked="f"/>
                <v:rect id="Rectangle 2" o:spid="_x0000_s1028" style="position:absolute;width:79209;height:7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" fillcolor="#0f1a2b" stroked="f"/>
                <w10:wrap anchorx="page" anchory="page"/>
              </v:group>
            </w:pict>
          </mc:Fallback>
        </mc:AlternateContent>
      </w:r>
      <w:r w:rsidR="00000000">
        <w:br/>
      </w:r>
      <w:r w:rsidRPr="000057E6">
        <w:rPr>
          <w:rFonts w:ascii="Libre Baskerville" w:hAnsi="Libre Baskerville"/>
          <w:b/>
          <w:bCs/>
          <w:sz w:val="56"/>
          <w:szCs w:val="56"/>
        </w:rPr>
        <w:t>CLARITY WORKSHEET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B542D" w14:paraId="425FD0CE" w14:textId="77777777" w:rsidTr="003B542D">
        <w:tc>
          <w:tcPr>
            <w:tcW w:w="4315" w:type="dxa"/>
            <w:shd w:val="clear" w:color="auto" w:fill="0F1A2B"/>
          </w:tcPr>
          <w:p w14:paraId="5DBA2F93" w14:textId="7F437B7F" w:rsidR="003B542D" w:rsidRPr="003B542D" w:rsidRDefault="003B542D" w:rsidP="003B542D">
            <w:pPr>
              <w:jc w:val="center"/>
              <w:rPr>
                <w:rFonts w:ascii="Aptos SemiBold" w:hAnsi="Aptos SemiBold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Aptos SemiBold" w:hAnsi="Aptos SemiBold"/>
                <w:b/>
                <w:bCs/>
                <w:color w:val="FFFFFF" w:themeColor="background1"/>
                <w:sz w:val="28"/>
                <w:szCs w:val="28"/>
              </w:rPr>
              <w:t>DO NOW</w:t>
            </w:r>
          </w:p>
        </w:tc>
        <w:tc>
          <w:tcPr>
            <w:tcW w:w="4315" w:type="dxa"/>
            <w:shd w:val="clear" w:color="auto" w:fill="C6A75A"/>
          </w:tcPr>
          <w:p w14:paraId="4ABFFD28" w14:textId="20F9AC3B" w:rsidR="003B542D" w:rsidRPr="003B542D" w:rsidRDefault="003B542D" w:rsidP="003B542D">
            <w:pPr>
              <w:jc w:val="center"/>
              <w:rPr>
                <w:rFonts w:ascii="Aptos SemiBold" w:hAnsi="Aptos SemiBold"/>
                <w:b/>
                <w:bCs/>
                <w:color w:val="000000" w:themeColor="text1"/>
                <w:sz w:val="28"/>
                <w:szCs w:val="28"/>
              </w:rPr>
            </w:pPr>
            <w:r w:rsidRPr="003B542D">
              <w:rPr>
                <w:rFonts w:ascii="Aptos SemiBold" w:hAnsi="Aptos SemiBold"/>
                <w:b/>
                <w:bCs/>
                <w:color w:val="000000" w:themeColor="text1"/>
                <w:sz w:val="28"/>
                <w:szCs w:val="28"/>
              </w:rPr>
              <w:t>SCHEDULE</w:t>
            </w:r>
          </w:p>
        </w:tc>
      </w:tr>
      <w:tr w:rsidR="003B542D" w14:paraId="6DD3C44C" w14:textId="77777777" w:rsidTr="003B542D">
        <w:tc>
          <w:tcPr>
            <w:tcW w:w="4315" w:type="dxa"/>
          </w:tcPr>
          <w:p w14:paraId="70DA508A" w14:textId="77777777" w:rsidR="003B542D" w:rsidRDefault="003B542D"/>
        </w:tc>
        <w:tc>
          <w:tcPr>
            <w:tcW w:w="4315" w:type="dxa"/>
          </w:tcPr>
          <w:p w14:paraId="0250B8F2" w14:textId="77777777" w:rsidR="003B542D" w:rsidRDefault="003B542D"/>
        </w:tc>
      </w:tr>
      <w:tr w:rsidR="003B542D" w14:paraId="301962CA" w14:textId="77777777" w:rsidTr="003B542D">
        <w:tc>
          <w:tcPr>
            <w:tcW w:w="4315" w:type="dxa"/>
          </w:tcPr>
          <w:p w14:paraId="701E9424" w14:textId="77777777" w:rsidR="003B542D" w:rsidRDefault="003B542D"/>
        </w:tc>
        <w:tc>
          <w:tcPr>
            <w:tcW w:w="4315" w:type="dxa"/>
          </w:tcPr>
          <w:p w14:paraId="602615A6" w14:textId="77777777" w:rsidR="003B542D" w:rsidRDefault="003B542D"/>
        </w:tc>
      </w:tr>
      <w:tr w:rsidR="003B542D" w14:paraId="41C7E001" w14:textId="77777777" w:rsidTr="003B542D">
        <w:tc>
          <w:tcPr>
            <w:tcW w:w="4315" w:type="dxa"/>
          </w:tcPr>
          <w:p w14:paraId="58EF9EEC" w14:textId="77777777" w:rsidR="003B542D" w:rsidRDefault="003B542D"/>
        </w:tc>
        <w:tc>
          <w:tcPr>
            <w:tcW w:w="4315" w:type="dxa"/>
          </w:tcPr>
          <w:p w14:paraId="7BB09EC5" w14:textId="77777777" w:rsidR="003B542D" w:rsidRDefault="003B542D"/>
        </w:tc>
      </w:tr>
      <w:tr w:rsidR="003B542D" w14:paraId="35656265" w14:textId="77777777" w:rsidTr="003B542D">
        <w:tc>
          <w:tcPr>
            <w:tcW w:w="4315" w:type="dxa"/>
          </w:tcPr>
          <w:p w14:paraId="2BE96AB2" w14:textId="77777777" w:rsidR="003B542D" w:rsidRDefault="003B542D"/>
        </w:tc>
        <w:tc>
          <w:tcPr>
            <w:tcW w:w="4315" w:type="dxa"/>
          </w:tcPr>
          <w:p w14:paraId="34AEEA75" w14:textId="77777777" w:rsidR="003B542D" w:rsidRDefault="003B542D"/>
        </w:tc>
      </w:tr>
      <w:tr w:rsidR="003B542D" w14:paraId="1654CC0D" w14:textId="77777777" w:rsidTr="003B542D">
        <w:tc>
          <w:tcPr>
            <w:tcW w:w="4315" w:type="dxa"/>
          </w:tcPr>
          <w:p w14:paraId="0D7C9902" w14:textId="77777777" w:rsidR="003B542D" w:rsidRDefault="003B542D"/>
        </w:tc>
        <w:tc>
          <w:tcPr>
            <w:tcW w:w="4315" w:type="dxa"/>
          </w:tcPr>
          <w:p w14:paraId="00068CD1" w14:textId="77777777" w:rsidR="003B542D" w:rsidRDefault="003B542D"/>
        </w:tc>
      </w:tr>
      <w:tr w:rsidR="003B542D" w14:paraId="73883FC3" w14:textId="77777777" w:rsidTr="003B542D">
        <w:tc>
          <w:tcPr>
            <w:tcW w:w="4315" w:type="dxa"/>
          </w:tcPr>
          <w:p w14:paraId="70F42AD6" w14:textId="77777777" w:rsidR="003B542D" w:rsidRDefault="003B542D"/>
        </w:tc>
        <w:tc>
          <w:tcPr>
            <w:tcW w:w="4315" w:type="dxa"/>
          </w:tcPr>
          <w:p w14:paraId="621C5225" w14:textId="77777777" w:rsidR="003B542D" w:rsidRDefault="003B542D"/>
        </w:tc>
      </w:tr>
      <w:tr w:rsidR="003B542D" w14:paraId="787C262E" w14:textId="77777777" w:rsidTr="003B542D">
        <w:tc>
          <w:tcPr>
            <w:tcW w:w="4315" w:type="dxa"/>
          </w:tcPr>
          <w:p w14:paraId="20841B56" w14:textId="77777777" w:rsidR="003B542D" w:rsidRDefault="003B542D"/>
        </w:tc>
        <w:tc>
          <w:tcPr>
            <w:tcW w:w="4315" w:type="dxa"/>
          </w:tcPr>
          <w:p w14:paraId="07198125" w14:textId="77777777" w:rsidR="003B542D" w:rsidRDefault="003B542D"/>
        </w:tc>
      </w:tr>
      <w:tr w:rsidR="003B542D" w14:paraId="6F808DC1" w14:textId="77777777" w:rsidTr="003B542D">
        <w:tc>
          <w:tcPr>
            <w:tcW w:w="4315" w:type="dxa"/>
          </w:tcPr>
          <w:p w14:paraId="5949C344" w14:textId="77777777" w:rsidR="003B542D" w:rsidRDefault="003B542D"/>
        </w:tc>
        <w:tc>
          <w:tcPr>
            <w:tcW w:w="4315" w:type="dxa"/>
          </w:tcPr>
          <w:p w14:paraId="7DD5007C" w14:textId="77777777" w:rsidR="003B542D" w:rsidRDefault="003B542D"/>
        </w:tc>
      </w:tr>
      <w:tr w:rsidR="003B542D" w14:paraId="03EBFEA5" w14:textId="77777777" w:rsidTr="003B542D">
        <w:tc>
          <w:tcPr>
            <w:tcW w:w="4315" w:type="dxa"/>
          </w:tcPr>
          <w:p w14:paraId="282377FE" w14:textId="77777777" w:rsidR="003B542D" w:rsidRDefault="003B542D"/>
        </w:tc>
        <w:tc>
          <w:tcPr>
            <w:tcW w:w="4315" w:type="dxa"/>
          </w:tcPr>
          <w:p w14:paraId="73BF1094" w14:textId="77777777" w:rsidR="003B542D" w:rsidRDefault="003B542D"/>
        </w:tc>
      </w:tr>
      <w:tr w:rsidR="003B542D" w14:paraId="1FCFE006" w14:textId="77777777" w:rsidTr="003B542D">
        <w:tc>
          <w:tcPr>
            <w:tcW w:w="4315" w:type="dxa"/>
          </w:tcPr>
          <w:p w14:paraId="5FDC13AC" w14:textId="77777777" w:rsidR="003B542D" w:rsidRDefault="003B542D"/>
        </w:tc>
        <w:tc>
          <w:tcPr>
            <w:tcW w:w="4315" w:type="dxa"/>
          </w:tcPr>
          <w:p w14:paraId="18EB8EBE" w14:textId="77777777" w:rsidR="003B542D" w:rsidRDefault="003B542D"/>
        </w:tc>
      </w:tr>
      <w:tr w:rsidR="003B542D" w14:paraId="309E6356" w14:textId="77777777" w:rsidTr="003B542D">
        <w:tc>
          <w:tcPr>
            <w:tcW w:w="4315" w:type="dxa"/>
          </w:tcPr>
          <w:p w14:paraId="27A5694F" w14:textId="77777777" w:rsidR="003B542D" w:rsidRDefault="003B542D"/>
        </w:tc>
        <w:tc>
          <w:tcPr>
            <w:tcW w:w="4315" w:type="dxa"/>
          </w:tcPr>
          <w:p w14:paraId="0FC5C189" w14:textId="77777777" w:rsidR="003B542D" w:rsidRDefault="003B542D"/>
        </w:tc>
      </w:tr>
      <w:tr w:rsidR="003B542D" w14:paraId="0AB40814" w14:textId="77777777" w:rsidTr="003B542D">
        <w:tc>
          <w:tcPr>
            <w:tcW w:w="4315" w:type="dxa"/>
          </w:tcPr>
          <w:p w14:paraId="5DFDFFB7" w14:textId="77777777" w:rsidR="003B542D" w:rsidRDefault="003B542D"/>
        </w:tc>
        <w:tc>
          <w:tcPr>
            <w:tcW w:w="4315" w:type="dxa"/>
          </w:tcPr>
          <w:p w14:paraId="744809FC" w14:textId="77777777" w:rsidR="003B542D" w:rsidRDefault="003B542D"/>
        </w:tc>
      </w:tr>
      <w:tr w:rsidR="003B542D" w14:paraId="44206713" w14:textId="77777777" w:rsidTr="003B542D">
        <w:tc>
          <w:tcPr>
            <w:tcW w:w="4315" w:type="dxa"/>
          </w:tcPr>
          <w:p w14:paraId="7CCC6B77" w14:textId="77777777" w:rsidR="003B542D" w:rsidRDefault="003B542D"/>
        </w:tc>
        <w:tc>
          <w:tcPr>
            <w:tcW w:w="4315" w:type="dxa"/>
          </w:tcPr>
          <w:p w14:paraId="4943ABBE" w14:textId="77777777" w:rsidR="003B542D" w:rsidRDefault="003B542D"/>
        </w:tc>
      </w:tr>
      <w:tr w:rsidR="003B542D" w14:paraId="28768C73" w14:textId="77777777" w:rsidTr="003B542D">
        <w:tc>
          <w:tcPr>
            <w:tcW w:w="4315" w:type="dxa"/>
          </w:tcPr>
          <w:p w14:paraId="7C9C2A25" w14:textId="77777777" w:rsidR="003B542D" w:rsidRDefault="003B542D"/>
        </w:tc>
        <w:tc>
          <w:tcPr>
            <w:tcW w:w="4315" w:type="dxa"/>
          </w:tcPr>
          <w:p w14:paraId="0E09C927" w14:textId="77777777" w:rsidR="003B542D" w:rsidRDefault="003B542D"/>
        </w:tc>
      </w:tr>
      <w:tr w:rsidR="003B542D" w14:paraId="6AEAB65F" w14:textId="77777777" w:rsidTr="003B542D">
        <w:tc>
          <w:tcPr>
            <w:tcW w:w="4315" w:type="dxa"/>
          </w:tcPr>
          <w:p w14:paraId="3CACD7F2" w14:textId="77777777" w:rsidR="003B542D" w:rsidRDefault="003B542D"/>
        </w:tc>
        <w:tc>
          <w:tcPr>
            <w:tcW w:w="4315" w:type="dxa"/>
          </w:tcPr>
          <w:p w14:paraId="4DE525DF" w14:textId="77777777" w:rsidR="003B542D" w:rsidRDefault="003B542D"/>
        </w:tc>
      </w:tr>
      <w:tr w:rsidR="003B542D" w14:paraId="513FF623" w14:textId="77777777" w:rsidTr="003B542D">
        <w:tc>
          <w:tcPr>
            <w:tcW w:w="4315" w:type="dxa"/>
          </w:tcPr>
          <w:p w14:paraId="58F14C92" w14:textId="77777777" w:rsidR="003B542D" w:rsidRDefault="003B542D"/>
        </w:tc>
        <w:tc>
          <w:tcPr>
            <w:tcW w:w="4315" w:type="dxa"/>
          </w:tcPr>
          <w:p w14:paraId="3C13736D" w14:textId="77777777" w:rsidR="003B542D" w:rsidRDefault="003B542D"/>
        </w:tc>
      </w:tr>
      <w:tr w:rsidR="003B542D" w14:paraId="293E8DCE" w14:textId="77777777" w:rsidTr="003B542D">
        <w:tc>
          <w:tcPr>
            <w:tcW w:w="4315" w:type="dxa"/>
          </w:tcPr>
          <w:p w14:paraId="45DADFC9" w14:textId="77777777" w:rsidR="003B542D" w:rsidRDefault="003B542D"/>
        </w:tc>
        <w:tc>
          <w:tcPr>
            <w:tcW w:w="4315" w:type="dxa"/>
          </w:tcPr>
          <w:p w14:paraId="78C7EF91" w14:textId="77777777" w:rsidR="003B542D" w:rsidRDefault="003B542D"/>
        </w:tc>
      </w:tr>
    </w:tbl>
    <w:p w14:paraId="158E45EE" w14:textId="19160678" w:rsidR="00FE32F8" w:rsidRDefault="00FE32F8"/>
    <w:p w14:paraId="594D1F6E" w14:textId="77777777" w:rsidR="003B542D" w:rsidRDefault="003B54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B542D" w14:paraId="10BBE73A" w14:textId="77777777" w:rsidTr="00F9309D">
        <w:tc>
          <w:tcPr>
            <w:tcW w:w="4315" w:type="dxa"/>
            <w:shd w:val="clear" w:color="auto" w:fill="0F1A2B"/>
          </w:tcPr>
          <w:p w14:paraId="5E3933C6" w14:textId="7E70B65A" w:rsidR="003B542D" w:rsidRPr="003B542D" w:rsidRDefault="003B542D" w:rsidP="00F9309D">
            <w:pPr>
              <w:jc w:val="center"/>
              <w:rPr>
                <w:rFonts w:ascii="Aptos SemiBold" w:hAnsi="Aptos SemiBold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Aptos SemiBold" w:hAnsi="Aptos SemiBold"/>
                <w:b/>
                <w:bCs/>
                <w:color w:val="FFFFFF" w:themeColor="background1"/>
                <w:sz w:val="28"/>
                <w:szCs w:val="28"/>
              </w:rPr>
              <w:t>DELEGATE</w:t>
            </w:r>
          </w:p>
        </w:tc>
        <w:tc>
          <w:tcPr>
            <w:tcW w:w="4315" w:type="dxa"/>
            <w:shd w:val="clear" w:color="auto" w:fill="C6A75A"/>
          </w:tcPr>
          <w:p w14:paraId="53842CEA" w14:textId="7B8968EE" w:rsidR="003B542D" w:rsidRPr="003B542D" w:rsidRDefault="003B542D" w:rsidP="00F9309D">
            <w:pPr>
              <w:jc w:val="center"/>
              <w:rPr>
                <w:rFonts w:ascii="Aptos SemiBold" w:hAnsi="Aptos SemiBold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ptos SemiBold" w:hAnsi="Aptos SemiBold"/>
                <w:b/>
                <w:bCs/>
                <w:color w:val="000000" w:themeColor="text1"/>
                <w:sz w:val="28"/>
                <w:szCs w:val="28"/>
              </w:rPr>
              <w:t>ELIMINATE</w:t>
            </w:r>
          </w:p>
        </w:tc>
      </w:tr>
      <w:tr w:rsidR="003B542D" w14:paraId="778AD6D9" w14:textId="77777777" w:rsidTr="00F9309D">
        <w:tc>
          <w:tcPr>
            <w:tcW w:w="4315" w:type="dxa"/>
          </w:tcPr>
          <w:p w14:paraId="13A243DC" w14:textId="77777777" w:rsidR="003B542D" w:rsidRDefault="003B542D" w:rsidP="00F9309D"/>
        </w:tc>
        <w:tc>
          <w:tcPr>
            <w:tcW w:w="4315" w:type="dxa"/>
          </w:tcPr>
          <w:p w14:paraId="531213B5" w14:textId="77777777" w:rsidR="003B542D" w:rsidRDefault="003B542D" w:rsidP="00F9309D"/>
        </w:tc>
      </w:tr>
      <w:tr w:rsidR="003B542D" w14:paraId="3BE1A436" w14:textId="77777777" w:rsidTr="00F9309D">
        <w:tc>
          <w:tcPr>
            <w:tcW w:w="4315" w:type="dxa"/>
          </w:tcPr>
          <w:p w14:paraId="246149B4" w14:textId="77777777" w:rsidR="003B542D" w:rsidRDefault="003B542D" w:rsidP="00F9309D"/>
        </w:tc>
        <w:tc>
          <w:tcPr>
            <w:tcW w:w="4315" w:type="dxa"/>
          </w:tcPr>
          <w:p w14:paraId="4355566E" w14:textId="77777777" w:rsidR="003B542D" w:rsidRDefault="003B542D" w:rsidP="00F9309D"/>
        </w:tc>
      </w:tr>
      <w:tr w:rsidR="003B542D" w14:paraId="7D4CE302" w14:textId="77777777" w:rsidTr="00F9309D">
        <w:tc>
          <w:tcPr>
            <w:tcW w:w="4315" w:type="dxa"/>
          </w:tcPr>
          <w:p w14:paraId="5A6574D2" w14:textId="77777777" w:rsidR="003B542D" w:rsidRDefault="003B542D" w:rsidP="00F9309D"/>
        </w:tc>
        <w:tc>
          <w:tcPr>
            <w:tcW w:w="4315" w:type="dxa"/>
          </w:tcPr>
          <w:p w14:paraId="013F87E4" w14:textId="77777777" w:rsidR="003B542D" w:rsidRDefault="003B542D" w:rsidP="00F9309D"/>
        </w:tc>
      </w:tr>
      <w:tr w:rsidR="003B542D" w14:paraId="3EED152D" w14:textId="77777777" w:rsidTr="00F9309D">
        <w:tc>
          <w:tcPr>
            <w:tcW w:w="4315" w:type="dxa"/>
          </w:tcPr>
          <w:p w14:paraId="09ADB1E0" w14:textId="77777777" w:rsidR="003B542D" w:rsidRDefault="003B542D" w:rsidP="00F9309D"/>
        </w:tc>
        <w:tc>
          <w:tcPr>
            <w:tcW w:w="4315" w:type="dxa"/>
          </w:tcPr>
          <w:p w14:paraId="678D9DD6" w14:textId="77777777" w:rsidR="003B542D" w:rsidRDefault="003B542D" w:rsidP="00F9309D"/>
        </w:tc>
      </w:tr>
      <w:tr w:rsidR="003B542D" w14:paraId="5D5DB2B6" w14:textId="77777777" w:rsidTr="00F9309D">
        <w:tc>
          <w:tcPr>
            <w:tcW w:w="4315" w:type="dxa"/>
          </w:tcPr>
          <w:p w14:paraId="2852318C" w14:textId="77777777" w:rsidR="003B542D" w:rsidRDefault="003B542D" w:rsidP="00F9309D"/>
        </w:tc>
        <w:tc>
          <w:tcPr>
            <w:tcW w:w="4315" w:type="dxa"/>
          </w:tcPr>
          <w:p w14:paraId="7443854C" w14:textId="77777777" w:rsidR="003B542D" w:rsidRDefault="003B542D" w:rsidP="00F9309D"/>
        </w:tc>
      </w:tr>
      <w:tr w:rsidR="003B542D" w14:paraId="37A1E807" w14:textId="77777777" w:rsidTr="00F9309D">
        <w:tc>
          <w:tcPr>
            <w:tcW w:w="4315" w:type="dxa"/>
          </w:tcPr>
          <w:p w14:paraId="6E9DE4EE" w14:textId="77777777" w:rsidR="003B542D" w:rsidRDefault="003B542D" w:rsidP="00F9309D"/>
        </w:tc>
        <w:tc>
          <w:tcPr>
            <w:tcW w:w="4315" w:type="dxa"/>
          </w:tcPr>
          <w:p w14:paraId="3A645F1E" w14:textId="77777777" w:rsidR="003B542D" w:rsidRDefault="003B542D" w:rsidP="00F9309D"/>
        </w:tc>
      </w:tr>
      <w:tr w:rsidR="003B542D" w14:paraId="75AC8F8B" w14:textId="77777777" w:rsidTr="00F9309D">
        <w:tc>
          <w:tcPr>
            <w:tcW w:w="4315" w:type="dxa"/>
          </w:tcPr>
          <w:p w14:paraId="594F1E1F" w14:textId="77777777" w:rsidR="003B542D" w:rsidRDefault="003B542D" w:rsidP="00F9309D"/>
        </w:tc>
        <w:tc>
          <w:tcPr>
            <w:tcW w:w="4315" w:type="dxa"/>
          </w:tcPr>
          <w:p w14:paraId="4B437356" w14:textId="77777777" w:rsidR="003B542D" w:rsidRDefault="003B542D" w:rsidP="00F9309D"/>
        </w:tc>
      </w:tr>
      <w:tr w:rsidR="003B542D" w14:paraId="3BAA06FB" w14:textId="77777777" w:rsidTr="00F9309D">
        <w:tc>
          <w:tcPr>
            <w:tcW w:w="4315" w:type="dxa"/>
          </w:tcPr>
          <w:p w14:paraId="780BB783" w14:textId="77777777" w:rsidR="003B542D" w:rsidRDefault="003B542D" w:rsidP="00F9309D"/>
        </w:tc>
        <w:tc>
          <w:tcPr>
            <w:tcW w:w="4315" w:type="dxa"/>
          </w:tcPr>
          <w:p w14:paraId="748C0BB5" w14:textId="77777777" w:rsidR="003B542D" w:rsidRDefault="003B542D" w:rsidP="00F9309D"/>
        </w:tc>
      </w:tr>
      <w:tr w:rsidR="003B542D" w14:paraId="37806764" w14:textId="77777777" w:rsidTr="00F9309D">
        <w:tc>
          <w:tcPr>
            <w:tcW w:w="4315" w:type="dxa"/>
          </w:tcPr>
          <w:p w14:paraId="04DA9824" w14:textId="77777777" w:rsidR="003B542D" w:rsidRDefault="003B542D" w:rsidP="00F9309D"/>
        </w:tc>
        <w:tc>
          <w:tcPr>
            <w:tcW w:w="4315" w:type="dxa"/>
          </w:tcPr>
          <w:p w14:paraId="510B3F18" w14:textId="77777777" w:rsidR="003B542D" w:rsidRDefault="003B542D" w:rsidP="00F9309D"/>
        </w:tc>
      </w:tr>
      <w:tr w:rsidR="003B542D" w14:paraId="78562FA6" w14:textId="77777777" w:rsidTr="00F9309D">
        <w:tc>
          <w:tcPr>
            <w:tcW w:w="4315" w:type="dxa"/>
          </w:tcPr>
          <w:p w14:paraId="540B41D7" w14:textId="77777777" w:rsidR="003B542D" w:rsidRDefault="003B542D" w:rsidP="00F9309D"/>
        </w:tc>
        <w:tc>
          <w:tcPr>
            <w:tcW w:w="4315" w:type="dxa"/>
          </w:tcPr>
          <w:p w14:paraId="4EE9BF21" w14:textId="77777777" w:rsidR="003B542D" w:rsidRDefault="003B542D" w:rsidP="00F9309D"/>
        </w:tc>
      </w:tr>
      <w:tr w:rsidR="003B542D" w14:paraId="4F06F838" w14:textId="77777777" w:rsidTr="00F9309D">
        <w:tc>
          <w:tcPr>
            <w:tcW w:w="4315" w:type="dxa"/>
          </w:tcPr>
          <w:p w14:paraId="040DD735" w14:textId="77777777" w:rsidR="003B542D" w:rsidRDefault="003B542D" w:rsidP="00F9309D"/>
        </w:tc>
        <w:tc>
          <w:tcPr>
            <w:tcW w:w="4315" w:type="dxa"/>
          </w:tcPr>
          <w:p w14:paraId="2205AE93" w14:textId="77777777" w:rsidR="003B542D" w:rsidRDefault="003B542D" w:rsidP="00F9309D"/>
        </w:tc>
      </w:tr>
      <w:tr w:rsidR="003B542D" w14:paraId="62F53E0F" w14:textId="77777777" w:rsidTr="00F9309D">
        <w:tc>
          <w:tcPr>
            <w:tcW w:w="4315" w:type="dxa"/>
          </w:tcPr>
          <w:p w14:paraId="3DBAB78E" w14:textId="77777777" w:rsidR="003B542D" w:rsidRDefault="003B542D" w:rsidP="00F9309D"/>
        </w:tc>
        <w:tc>
          <w:tcPr>
            <w:tcW w:w="4315" w:type="dxa"/>
          </w:tcPr>
          <w:p w14:paraId="3F20A8B7" w14:textId="77777777" w:rsidR="003B542D" w:rsidRDefault="003B542D" w:rsidP="00F9309D"/>
        </w:tc>
      </w:tr>
      <w:tr w:rsidR="003B542D" w14:paraId="0F9449B2" w14:textId="77777777" w:rsidTr="00F9309D">
        <w:tc>
          <w:tcPr>
            <w:tcW w:w="4315" w:type="dxa"/>
          </w:tcPr>
          <w:p w14:paraId="075CA741" w14:textId="77777777" w:rsidR="003B542D" w:rsidRDefault="003B542D" w:rsidP="00F9309D"/>
        </w:tc>
        <w:tc>
          <w:tcPr>
            <w:tcW w:w="4315" w:type="dxa"/>
          </w:tcPr>
          <w:p w14:paraId="08891FC4" w14:textId="77777777" w:rsidR="003B542D" w:rsidRDefault="003B542D" w:rsidP="00F9309D"/>
        </w:tc>
      </w:tr>
      <w:tr w:rsidR="003B542D" w14:paraId="43FEBD87" w14:textId="77777777" w:rsidTr="00F9309D">
        <w:tc>
          <w:tcPr>
            <w:tcW w:w="4315" w:type="dxa"/>
          </w:tcPr>
          <w:p w14:paraId="5D40F9C6" w14:textId="77777777" w:rsidR="003B542D" w:rsidRDefault="003B542D" w:rsidP="00F9309D"/>
        </w:tc>
        <w:tc>
          <w:tcPr>
            <w:tcW w:w="4315" w:type="dxa"/>
          </w:tcPr>
          <w:p w14:paraId="20BB1419" w14:textId="77777777" w:rsidR="003B542D" w:rsidRDefault="003B542D" w:rsidP="00F9309D"/>
        </w:tc>
      </w:tr>
      <w:tr w:rsidR="003B542D" w14:paraId="7DB2997B" w14:textId="77777777" w:rsidTr="00F9309D">
        <w:tc>
          <w:tcPr>
            <w:tcW w:w="4315" w:type="dxa"/>
          </w:tcPr>
          <w:p w14:paraId="16418AD8" w14:textId="77777777" w:rsidR="003B542D" w:rsidRDefault="003B542D" w:rsidP="00F9309D"/>
        </w:tc>
        <w:tc>
          <w:tcPr>
            <w:tcW w:w="4315" w:type="dxa"/>
          </w:tcPr>
          <w:p w14:paraId="6B7835BE" w14:textId="77777777" w:rsidR="003B542D" w:rsidRDefault="003B542D" w:rsidP="00F9309D"/>
        </w:tc>
      </w:tr>
      <w:tr w:rsidR="003B542D" w14:paraId="029FE613" w14:textId="77777777" w:rsidTr="00F9309D">
        <w:tc>
          <w:tcPr>
            <w:tcW w:w="4315" w:type="dxa"/>
          </w:tcPr>
          <w:p w14:paraId="462AAABD" w14:textId="77777777" w:rsidR="003B542D" w:rsidRDefault="003B542D" w:rsidP="00F9309D"/>
        </w:tc>
        <w:tc>
          <w:tcPr>
            <w:tcW w:w="4315" w:type="dxa"/>
          </w:tcPr>
          <w:p w14:paraId="6DE4EE89" w14:textId="77777777" w:rsidR="003B542D" w:rsidRDefault="003B542D" w:rsidP="00F9309D"/>
        </w:tc>
      </w:tr>
      <w:tr w:rsidR="003B542D" w14:paraId="3A7A49FB" w14:textId="77777777" w:rsidTr="00F9309D">
        <w:tc>
          <w:tcPr>
            <w:tcW w:w="4315" w:type="dxa"/>
          </w:tcPr>
          <w:p w14:paraId="1B058F3E" w14:textId="77777777" w:rsidR="003B542D" w:rsidRDefault="003B542D" w:rsidP="00F9309D"/>
        </w:tc>
        <w:tc>
          <w:tcPr>
            <w:tcW w:w="4315" w:type="dxa"/>
          </w:tcPr>
          <w:p w14:paraId="3F54FCFD" w14:textId="77777777" w:rsidR="003B542D" w:rsidRDefault="003B542D" w:rsidP="00F9309D"/>
        </w:tc>
      </w:tr>
    </w:tbl>
    <w:p w14:paraId="0148BAF7" w14:textId="06A2A195" w:rsidR="003B542D" w:rsidRDefault="003B542D">
      <w:r>
        <w:br w:type="page"/>
      </w:r>
    </w:p>
    <w:p w14:paraId="281D911F" w14:textId="1BAE3AAA" w:rsidR="003B542D" w:rsidRPr="003B542D" w:rsidRDefault="003B542D" w:rsidP="003B542D">
      <w:pPr>
        <w:jc w:val="center"/>
        <w:rPr>
          <w:rFonts w:ascii="Libre Baskerville" w:hAnsi="Libre Baskerville"/>
          <w:b/>
          <w:bCs/>
          <w:sz w:val="56"/>
          <w:szCs w:val="56"/>
        </w:rPr>
      </w:pPr>
      <w:r w:rsidRPr="003B542D">
        <w:rPr>
          <w:rFonts w:ascii="Libre Baskerville" w:hAnsi="Libre Baskerville"/>
          <w:b/>
          <w:noProof/>
          <w:sz w:val="96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2055040" behindDoc="1" locked="0" layoutInCell="1" allowOverlap="1" wp14:anchorId="101F2575" wp14:editId="63E2AC31">
                <wp:simplePos x="0" y="0"/>
                <wp:positionH relativeFrom="page">
                  <wp:posOffset>-103909</wp:posOffset>
                </wp:positionH>
                <wp:positionV relativeFrom="page">
                  <wp:posOffset>-13854</wp:posOffset>
                </wp:positionV>
                <wp:extent cx="8012430" cy="849630"/>
                <wp:effectExtent l="0" t="0" r="7620" b="7620"/>
                <wp:wrapNone/>
                <wp:docPr id="5110407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12430" cy="849630"/>
                          <a:chOff x="0" y="0"/>
                          <a:chExt cx="8012430" cy="849630"/>
                        </a:xfrm>
                      </wpg:grpSpPr>
                      <wps:wsp>
                        <wps:cNvPr id="1213889820" name="Rectangle 1"/>
                        <wps:cNvSpPr/>
                        <wps:spPr>
                          <a:xfrm>
                            <a:off x="60960" y="60960"/>
                            <a:ext cx="7951470" cy="788670"/>
                          </a:xfrm>
                          <a:prstGeom prst="rect">
                            <a:avLst/>
                          </a:prstGeom>
                          <a:solidFill>
                            <a:srgbClr val="C6A75A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1825807" name="Rectangle 2"/>
                        <wps:cNvSpPr/>
                        <wps:spPr>
                          <a:xfrm>
                            <a:off x="0" y="0"/>
                            <a:ext cx="7920990" cy="758190"/>
                          </a:xfrm>
                          <a:prstGeom prst="rect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7EDF12" id="Group 3" o:spid="_x0000_s1026" style="position:absolute;margin-left:-8.2pt;margin-top:-1.1pt;width:630.9pt;height:66.9pt;z-index:-251261440;mso-position-horizontal-relative:page;mso-position-vertical-relative:page" coordsize="80124,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">
                <v:rect id="Rectangle 1" o:spid="_x0000_s1027" style="position:absolute;left:609;top:609;width:79515;height:7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" fillcolor="#c6a75a" stroked="f"/>
                <v:rect id="Rectangle 2" o:spid="_x0000_s1028" style="position:absolute;width:79209;height:7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" fillcolor="#0f1a2b" stroked="f"/>
                <w10:wrap anchorx="page" anchory="page"/>
              </v:group>
            </w:pict>
          </mc:Fallback>
        </mc:AlternateContent>
      </w:r>
      <w:r w:rsidRPr="003B542D">
        <w:rPr>
          <w:rFonts w:ascii="Libre Baskerville" w:hAnsi="Libre Baskerville"/>
          <w:b/>
          <w:bCs/>
          <w:sz w:val="56"/>
          <w:szCs w:val="56"/>
        </w:rPr>
        <w:t>TOP 3 PRIORITIES</w:t>
      </w:r>
    </w:p>
    <w:p w14:paraId="1B9B3131" w14:textId="77777777" w:rsidR="003B542D" w:rsidRDefault="003B542D" w:rsidP="003B542D">
      <w:pPr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E2710" w14:paraId="3B47F413" w14:textId="77777777" w:rsidTr="00970BC2">
        <w:trPr>
          <w:trHeight w:val="2582"/>
        </w:trPr>
        <w:tc>
          <w:tcPr>
            <w:tcW w:w="8630" w:type="dxa"/>
          </w:tcPr>
          <w:p w14:paraId="0DAE1918" w14:textId="77777777" w:rsidR="007E2710" w:rsidRDefault="007E2710" w:rsidP="003B542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  <w:p w14:paraId="4B1AAE0E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265FC1D6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75C5DC06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2DF25848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72892247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61209D85" w14:textId="63291277" w:rsidR="007E2710" w:rsidRDefault="007E2710" w:rsidP="003B542D">
            <w:pPr>
              <w:rPr>
                <w:sz w:val="36"/>
                <w:szCs w:val="36"/>
              </w:rPr>
            </w:pPr>
          </w:p>
        </w:tc>
      </w:tr>
    </w:tbl>
    <w:p w14:paraId="445F08C9" w14:textId="3008A396" w:rsidR="007E2710" w:rsidRDefault="007E2710" w:rsidP="003B542D">
      <w:pPr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E2710" w14:paraId="79A6824D" w14:textId="77777777" w:rsidTr="007E2710">
        <w:tc>
          <w:tcPr>
            <w:tcW w:w="8630" w:type="dxa"/>
          </w:tcPr>
          <w:p w14:paraId="349FF40C" w14:textId="77777777" w:rsidR="007E2710" w:rsidRDefault="007E2710" w:rsidP="003B542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  <w:p w14:paraId="1AB8FD21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64C76674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6730E149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7AE444C8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25A829C9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31EA03F4" w14:textId="1CFFE30F" w:rsidR="007E2710" w:rsidRDefault="007E2710" w:rsidP="003B542D">
            <w:pPr>
              <w:rPr>
                <w:sz w:val="36"/>
                <w:szCs w:val="36"/>
              </w:rPr>
            </w:pPr>
          </w:p>
        </w:tc>
      </w:tr>
    </w:tbl>
    <w:p w14:paraId="7A882CAA" w14:textId="77777777" w:rsidR="007E2710" w:rsidRDefault="007E2710" w:rsidP="003B542D">
      <w:pPr>
        <w:rPr>
          <w:sz w:val="36"/>
          <w:szCs w:val="36"/>
        </w:rPr>
      </w:pPr>
    </w:p>
    <w:p w14:paraId="27350620" w14:textId="77777777" w:rsidR="007E2710" w:rsidRDefault="007E2710" w:rsidP="003B542D">
      <w:pPr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E2710" w14:paraId="0A08BE67" w14:textId="77777777" w:rsidTr="007E2710">
        <w:tc>
          <w:tcPr>
            <w:tcW w:w="8630" w:type="dxa"/>
          </w:tcPr>
          <w:p w14:paraId="37F6225C" w14:textId="77777777" w:rsidR="007E2710" w:rsidRDefault="007E2710" w:rsidP="003B542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  <w:p w14:paraId="6E399A89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643FC647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677C51E4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72ADA011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5757FE6E" w14:textId="77777777" w:rsidR="007E2710" w:rsidRDefault="007E2710" w:rsidP="003B542D">
            <w:pPr>
              <w:rPr>
                <w:sz w:val="36"/>
                <w:szCs w:val="36"/>
              </w:rPr>
            </w:pPr>
          </w:p>
          <w:p w14:paraId="7BF53BEC" w14:textId="660C609B" w:rsidR="007E2710" w:rsidRDefault="007E2710" w:rsidP="003B542D">
            <w:pPr>
              <w:rPr>
                <w:sz w:val="36"/>
                <w:szCs w:val="36"/>
              </w:rPr>
            </w:pPr>
          </w:p>
        </w:tc>
      </w:tr>
    </w:tbl>
    <w:p w14:paraId="2F62A4B6" w14:textId="56E9B503" w:rsidR="007E2710" w:rsidRDefault="007E2710" w:rsidP="007E2710">
      <w:pPr>
        <w:jc w:val="center"/>
        <w:rPr>
          <w:rFonts w:ascii="Libre Baskerville" w:hAnsi="Libre Baskerville"/>
          <w:b/>
          <w:bCs/>
          <w:sz w:val="56"/>
          <w:szCs w:val="56"/>
        </w:rPr>
      </w:pPr>
      <w:r w:rsidRPr="003B542D">
        <w:rPr>
          <w:rFonts w:ascii="Libre Baskerville" w:hAnsi="Libre Baskerville"/>
          <w:b/>
          <w:noProof/>
          <w:sz w:val="96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2057088" behindDoc="1" locked="0" layoutInCell="1" allowOverlap="1" wp14:anchorId="7CB287BC" wp14:editId="1A835A42">
                <wp:simplePos x="0" y="0"/>
                <wp:positionH relativeFrom="page">
                  <wp:posOffset>-117763</wp:posOffset>
                </wp:positionH>
                <wp:positionV relativeFrom="page">
                  <wp:posOffset>-13854</wp:posOffset>
                </wp:positionV>
                <wp:extent cx="8012430" cy="849630"/>
                <wp:effectExtent l="0" t="0" r="7620" b="7620"/>
                <wp:wrapNone/>
                <wp:docPr id="460024037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12430" cy="849630"/>
                          <a:chOff x="0" y="0"/>
                          <a:chExt cx="8012430" cy="849630"/>
                        </a:xfrm>
                      </wpg:grpSpPr>
                      <wps:wsp>
                        <wps:cNvPr id="550594779" name="Rectangle 1"/>
                        <wps:cNvSpPr/>
                        <wps:spPr>
                          <a:xfrm>
                            <a:off x="60960" y="60960"/>
                            <a:ext cx="7951470" cy="788670"/>
                          </a:xfrm>
                          <a:prstGeom prst="rect">
                            <a:avLst/>
                          </a:prstGeom>
                          <a:solidFill>
                            <a:srgbClr val="C6A75A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9161710" name="Rectangle 2"/>
                        <wps:cNvSpPr/>
                        <wps:spPr>
                          <a:xfrm>
                            <a:off x="0" y="0"/>
                            <a:ext cx="7920990" cy="758190"/>
                          </a:xfrm>
                          <a:prstGeom prst="rect">
                            <a:avLst/>
                          </a:prstGeom>
                          <a:solidFill>
                            <a:srgbClr val="0F1A2B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4B896" id="Group 3" o:spid="_x0000_s1026" style="position:absolute;margin-left:-9.25pt;margin-top:-1.1pt;width:630.9pt;height:66.9pt;z-index:-251259392;mso-position-horizontal-relative:page;mso-position-vertical-relative:page" coordsize="80124,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">
                <v:rect id="Rectangle 1" o:spid="_x0000_s1027" style="position:absolute;left:609;top:609;width:79515;height:78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" fillcolor="#c6a75a" stroked="f"/>
                <v:rect id="Rectangle 2" o:spid="_x0000_s1028" style="position:absolute;width:79209;height:7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" fillcolor="#0f1a2b" stroked="f"/>
                <w10:wrap anchorx="page" anchory="page"/>
              </v:group>
            </w:pict>
          </mc:Fallback>
        </mc:AlternateContent>
      </w:r>
      <w:r>
        <w:rPr>
          <w:rFonts w:ascii="Libre Baskerville" w:hAnsi="Libre Baskerville"/>
          <w:b/>
          <w:bCs/>
          <w:sz w:val="56"/>
          <w:szCs w:val="56"/>
        </w:rPr>
        <w:t>WEEKLY RESET</w:t>
      </w:r>
    </w:p>
    <w:p w14:paraId="3DB4BAE1" w14:textId="7797F687" w:rsidR="007E2710" w:rsidRDefault="007E2710" w:rsidP="007E2710">
      <w:pPr>
        <w:rPr>
          <w:rFonts w:ascii="Aptos SemiBold" w:hAnsi="Aptos SemiBold"/>
          <w:sz w:val="28"/>
          <w:szCs w:val="28"/>
        </w:rPr>
      </w:pPr>
      <w:r>
        <w:rPr>
          <w:rFonts w:ascii="Aptos SemiBold" w:hAnsi="Aptos SemiBold"/>
          <w:sz w:val="28"/>
          <w:szCs w:val="28"/>
        </w:rPr>
        <w:t>Each week you will clear the boxes, review the tasks, and plan for the next week.</w:t>
      </w:r>
    </w:p>
    <w:p w14:paraId="029CCEE1" w14:textId="57B7C1BF" w:rsidR="007E2710" w:rsidRDefault="007E2710" w:rsidP="007E2710">
      <w:pPr>
        <w:rPr>
          <w:rFonts w:ascii="Libre Baskerville" w:hAnsi="Libre Baskerville"/>
          <w:b/>
          <w:bCs/>
          <w:sz w:val="40"/>
          <w:szCs w:val="40"/>
        </w:rPr>
      </w:pPr>
      <w:r w:rsidRPr="007E2710">
        <w:rPr>
          <w:rFonts w:ascii="Libre Baskerville" w:hAnsi="Libre Baskerville"/>
          <w:b/>
          <w:bCs/>
          <w:sz w:val="40"/>
          <w:szCs w:val="40"/>
        </w:rPr>
        <w:t>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E2710" w14:paraId="662FFBFF" w14:textId="77777777" w:rsidTr="007E2710">
        <w:tc>
          <w:tcPr>
            <w:tcW w:w="8630" w:type="dxa"/>
          </w:tcPr>
          <w:p w14:paraId="182BA800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  <w:r>
              <w:rPr>
                <w:rFonts w:ascii="Aptos SemiBold" w:hAnsi="Aptos SemiBold"/>
                <w:b/>
                <w:bCs/>
                <w:sz w:val="32"/>
                <w:szCs w:val="32"/>
              </w:rPr>
              <w:t>What worked?</w:t>
            </w:r>
          </w:p>
          <w:p w14:paraId="5E410D21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51E42E7E" w14:textId="43CF1C0C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42D2CB68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0489079E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047A62E1" w14:textId="01B2E5BB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</w:tc>
      </w:tr>
    </w:tbl>
    <w:p w14:paraId="4ADA0E62" w14:textId="21C3D000" w:rsidR="007E2710" w:rsidRDefault="007E2710" w:rsidP="007E2710">
      <w:pPr>
        <w:rPr>
          <w:rFonts w:ascii="Aptos SemiBold" w:hAnsi="Aptos SemiBold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E2710" w14:paraId="31A9DBB8" w14:textId="77777777" w:rsidTr="007E2710">
        <w:tc>
          <w:tcPr>
            <w:tcW w:w="8630" w:type="dxa"/>
          </w:tcPr>
          <w:p w14:paraId="26F4DB2D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  <w:r>
              <w:rPr>
                <w:rFonts w:ascii="Aptos SemiBold" w:hAnsi="Aptos SemiBold"/>
                <w:b/>
                <w:bCs/>
                <w:sz w:val="32"/>
                <w:szCs w:val="32"/>
              </w:rPr>
              <w:t>What didn’t work?</w:t>
            </w:r>
          </w:p>
          <w:p w14:paraId="198EDB2D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40ECDB0F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696416E4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2FB34B19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2CB8B83F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3534478E" w14:textId="711BE466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</w:tc>
      </w:tr>
    </w:tbl>
    <w:p w14:paraId="4F8C4BE0" w14:textId="77777777" w:rsidR="007E2710" w:rsidRDefault="007E2710" w:rsidP="007E2710">
      <w:pPr>
        <w:rPr>
          <w:rFonts w:ascii="Aptos SemiBold" w:hAnsi="Aptos SemiBold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E2710" w14:paraId="4FA1414C" w14:textId="77777777" w:rsidTr="007E2710">
        <w:tc>
          <w:tcPr>
            <w:tcW w:w="8630" w:type="dxa"/>
          </w:tcPr>
          <w:p w14:paraId="064AEAA0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  <w:r>
              <w:rPr>
                <w:rFonts w:ascii="Aptos SemiBold" w:hAnsi="Aptos SemiBold"/>
                <w:b/>
                <w:bCs/>
                <w:sz w:val="32"/>
                <w:szCs w:val="32"/>
              </w:rPr>
              <w:t>What matters next?</w:t>
            </w:r>
          </w:p>
          <w:p w14:paraId="414D9ADF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7EC8083C" w14:textId="77777777" w:rsidR="00466023" w:rsidRDefault="00466023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51521F3F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5E3BB77D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4409BDA2" w14:textId="77777777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  <w:p w14:paraId="52DBA6F7" w14:textId="327C2218" w:rsidR="007E2710" w:rsidRDefault="007E2710" w:rsidP="007E2710">
            <w:pPr>
              <w:rPr>
                <w:rFonts w:ascii="Aptos SemiBold" w:hAnsi="Aptos SemiBold"/>
                <w:b/>
                <w:bCs/>
                <w:sz w:val="32"/>
                <w:szCs w:val="32"/>
              </w:rPr>
            </w:pPr>
          </w:p>
        </w:tc>
      </w:tr>
    </w:tbl>
    <w:p w14:paraId="0A11EB95" w14:textId="77777777" w:rsidR="007E2710" w:rsidRPr="007E2710" w:rsidRDefault="007E2710" w:rsidP="007E2710">
      <w:pPr>
        <w:rPr>
          <w:rFonts w:ascii="Aptos SemiBold" w:hAnsi="Aptos SemiBold"/>
          <w:b/>
          <w:bCs/>
          <w:sz w:val="32"/>
          <w:szCs w:val="32"/>
        </w:rPr>
      </w:pPr>
    </w:p>
    <w:sectPr w:rsidR="007E2710" w:rsidRPr="007E2710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E27B0" w14:textId="77777777" w:rsidR="006F386E" w:rsidRDefault="006F386E" w:rsidP="000057E6">
      <w:pPr>
        <w:spacing w:after="0" w:line="240" w:lineRule="auto"/>
      </w:pPr>
      <w:r>
        <w:separator/>
      </w:r>
    </w:p>
  </w:endnote>
  <w:endnote w:type="continuationSeparator" w:id="0">
    <w:p w14:paraId="63088F4C" w14:textId="77777777" w:rsidR="006F386E" w:rsidRDefault="006F386E" w:rsidP="0000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ibre Baskerville">
    <w:panose1 w:val="02000000000000000000"/>
    <w:charset w:val="00"/>
    <w:family w:val="auto"/>
    <w:pitch w:val="variable"/>
    <w:sig w:usb0="A00000BF" w:usb1="5000005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F1D7" w14:textId="21DB3EE5" w:rsidR="000057E6" w:rsidRDefault="000057E6" w:rsidP="000057E6">
    <w:pPr>
      <w:pStyle w:val="Footer"/>
      <w:pBdr>
        <w:top w:val="single" w:sz="4" w:space="1" w:color="auto"/>
      </w:pBdr>
    </w:pPr>
    <w:r>
      <w:t>©MindyEekhoff.com</w:t>
    </w:r>
    <w:r>
      <w:ptab w:relativeTo="margin" w:alignment="center" w:leader="none"/>
    </w:r>
    <w:r>
      <w:ptab w:relativeTo="margin" w:alignment="right" w:leader="none"/>
    </w:r>
    <w:r>
      <w:t>For Personal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4F59F" w14:textId="77777777" w:rsidR="006F386E" w:rsidRDefault="006F386E" w:rsidP="000057E6">
      <w:pPr>
        <w:spacing w:after="0" w:line="240" w:lineRule="auto"/>
      </w:pPr>
      <w:r>
        <w:separator/>
      </w:r>
    </w:p>
  </w:footnote>
  <w:footnote w:type="continuationSeparator" w:id="0">
    <w:p w14:paraId="7192B6FA" w14:textId="77777777" w:rsidR="006F386E" w:rsidRDefault="006F386E" w:rsidP="00005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3788236">
    <w:abstractNumId w:val="8"/>
  </w:num>
  <w:num w:numId="2" w16cid:durableId="151799680">
    <w:abstractNumId w:val="6"/>
  </w:num>
  <w:num w:numId="3" w16cid:durableId="1217745005">
    <w:abstractNumId w:val="5"/>
  </w:num>
  <w:num w:numId="4" w16cid:durableId="1760054071">
    <w:abstractNumId w:val="4"/>
  </w:num>
  <w:num w:numId="5" w16cid:durableId="20860256">
    <w:abstractNumId w:val="7"/>
  </w:num>
  <w:num w:numId="6" w16cid:durableId="7291037">
    <w:abstractNumId w:val="3"/>
  </w:num>
  <w:num w:numId="7" w16cid:durableId="420027618">
    <w:abstractNumId w:val="2"/>
  </w:num>
  <w:num w:numId="8" w16cid:durableId="1843162565">
    <w:abstractNumId w:val="1"/>
  </w:num>
  <w:num w:numId="9" w16cid:durableId="1307128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ocumentProtection w:formatting="1" w:enforcement="1" w:cryptProviderType="rsaAES" w:cryptAlgorithmClass="hash" w:cryptAlgorithmType="typeAny" w:cryptAlgorithmSid="14" w:cryptSpinCount="100000" w:hash="zAVtwlwn7seHF6pTNfkEd+zII3lbBhmRKJyHriwDY8AApLBG7jStWxZFBCa03cugAUeS63Of3AutlxYYFOvKnQ==" w:salt="E3zfumx9nYjOvvgj0dt0KQ=="/>
  <w:styleLockTheme/>
  <w:styleLockQFSet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7E6"/>
    <w:rsid w:val="00034616"/>
    <w:rsid w:val="0006063C"/>
    <w:rsid w:val="0015074B"/>
    <w:rsid w:val="0029639D"/>
    <w:rsid w:val="00326F90"/>
    <w:rsid w:val="003834A5"/>
    <w:rsid w:val="003B542D"/>
    <w:rsid w:val="00466023"/>
    <w:rsid w:val="004D12FD"/>
    <w:rsid w:val="00654236"/>
    <w:rsid w:val="006F386E"/>
    <w:rsid w:val="007E2710"/>
    <w:rsid w:val="00AA1D8D"/>
    <w:rsid w:val="00B01422"/>
    <w:rsid w:val="00B47730"/>
    <w:rsid w:val="00CB0664"/>
    <w:rsid w:val="00DA2C10"/>
    <w:rsid w:val="00E91ED4"/>
    <w:rsid w:val="00FC693F"/>
    <w:rsid w:val="00FE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o:colormru v:ext="edit" colors="#f5f2ea"/>
    </o:shapedefaults>
    <o:shapelayout v:ext="edit">
      <o:idmap v:ext="edit" data="1"/>
    </o:shapelayout>
  </w:shapeDefaults>
  <w:decimalSymbol w:val="."/>
  <w:listSeparator w:val=","/>
  <w14:docId w14:val="1CE2F8CB"/>
  <w14:defaultImageDpi w14:val="300"/>
  <w15:docId w15:val="{88E32310-D623-4E94-B70D-AD9FF9CA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0" w:semiHidden="1" w:unhideWhenUsed="1"/>
    <w:lsdException w:name="toa heading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semiHidden="1" w:unhideWhenUsed="1"/>
    <w:lsdException w:name="List 5" w:semiHidden="1" w:unhideWhenUsed="1"/>
    <w:lsdException w:name="List Bullet 2" w:locked="0" w:semiHidden="1" w:unhideWhenUsed="1"/>
    <w:lsdException w:name="List Bullet 3" w:locked="0" w:semiHidden="1" w:unhideWhenUsed="1"/>
    <w:lsdException w:name="List Bullet 4" w:semiHidden="1" w:unhideWhenUsed="1"/>
    <w:lsdException w:name="List Bullet 5" w:semiHidden="1" w:unhideWhenUsed="1"/>
    <w:lsdException w:name="List Number 2" w:locked="0" w:semiHidden="1" w:unhideWhenUsed="1"/>
    <w:lsdException w:name="List Number 3" w:locked="0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locked="0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semiHidden="1" w:uiPriority="37" w:unhideWhenUsed="1"/>
    <w:lsdException w:name="TOC Heading" w:locked="0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locked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lock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lock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locked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locked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lock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lock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lock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lock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lock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lock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lock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lock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lock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lock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lock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lock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lock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lock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lock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lock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locked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locked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locked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locked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locked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locked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C693F"/>
    <w:pPr>
      <w:outlineLvl w:val="9"/>
    </w:pPr>
  </w:style>
  <w:style w:type="table" w:styleId="TableGrid">
    <w:name w:val="Table Grid"/>
    <w:basedOn w:val="TableNormal"/>
    <w:uiPriority w:val="59"/>
    <w:locked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locked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locked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Mindy Eekhoff</cp:lastModifiedBy>
  <cp:revision>4</cp:revision>
  <dcterms:created xsi:type="dcterms:W3CDTF">2026-04-19T03:27:00Z</dcterms:created>
  <dcterms:modified xsi:type="dcterms:W3CDTF">2026-04-19T03:55:00Z</dcterms:modified>
  <cp:category/>
</cp:coreProperties>
</file>